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Психотерапия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20:38 МСК · База обновлена: 27.08.2026, 20:35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С ЦЕЛЬЮ ПРОФИЛАКТИКИ РЕЦИДИВОВ ПАЦИЕНТУ С ДЕПРЕССИВНЫМ РАССТРОЙСТВОМ ПРИ КОГНИТИВНО-БИХЕВИОРАЛЬНОЙ ТЕРАПИИ ПРЕДЛАГАЕТСЯ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проработка потенциально стрессовых ситуаций, с которыми пациент может столкнуться в будущем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прием поддерживающей медикаментозной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описание негативных автоматических мыслей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обсуждение когнитивной концептуализации случая депрессии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проработка потенциально стрессовых ситуаций, с которыми пациент может столкнуться в будущем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В СООТВЕТСТВИИ С ТРАНСТЕОРЕТИЧЕСКОЙ МОДЕЛЬЮ ПОЭТАПНЫХ ИЗМЕНЕНИЙ ПОСЛЕ СРЫВА (РЕЦИДИВА) СЛЕДУЕТ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отказаться от дельнейших усилий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вернуться на стадию размышлений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признать лечение пациента невозможным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перейти к запретительным методам 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вернуться на стадию размышлений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СОГЛАСНО ИДЕЯМ РАЦИОНАЛЬНО-ЭМОТИВНОЙ ПСИХОТЕРАПИИ А. ЭЛЛИСА, РАЦИОНАЛЬНЫЕ УБЕЖДЕНИЯ НОСЯТ ХАРАКТЕР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абсолютистский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дезадаптирующий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фрустрирующий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вероятностный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вероятностный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В ОБЯЗАННОСТИ СПЕЦИАЛИСТА ПО СОЦИАЛЬНОЙ РАБОТЕ В УСЛОВИЯХ СТАЦИОНАРНОЙ И АМБУЛАТОРНОЙ ПОМОЩИ НЕ ВХОДИТ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участие в разработке индивидуальных лечебных планов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помощь в решении социально-бытовых проблем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восстановление медико-социального и социально-психологического статуса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психодиагностики высших психических функций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проведение психодиагностики высших психических функций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 ПОГРАНИЧНЫХ ПСИХИЧЕСКИХ РАССТРОЙСТВАХ ОДНИМ ИЗ ВЕДУЩИХ МЕТОДОВ ЛЕЧЕНИЯ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аппаратная физиотерапия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иглорефлексотерапия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комплексная фитотерапия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психотерапия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психотерапия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СОГЛАСНО К.Г. ЮНГУ КОЛЛЕКТИВНОЕ БЕССОЗНАТЕЛЬНОЕ - ЭТО ОБЛАСТЬ БЕССОЗНАТЕЛЬНОГО, КОТОРАЯ СОДЕРЖИТ В СЕБЕ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воспоминания, ощущения, страхи, желания и другой личный опыт, который впоследствии был забыт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образования, прежде находившиеся на уровне сознания, но подвергшиеся вытеснению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потребности, которые мы либо игнорируем, либо до конца не осознаем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наследие предков, сформировавшееся в процессе эволюции человечества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наследие предков, сформировавшееся в процессе эволюции человечества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ЭКСПОЗИЦИЯ КАК МЕТОД КОГНИТИВНО-БИХЕВИОРАЛЬНОЙ ТЕРАПИИ ПАНИЧЕСКИХ РАССТРОЙСТВ ПРЕДПОЛАГАЕТ, ЧТО ПАЦИЕНТ ПОСТЕПЕННО ТРЕНИРУЕТСЯ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оценивать выраженность проявления соматических симптомов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находиться в ситуациях, которые ранее его пугали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применять дыхательные упражнения с целью снижения напряжения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находить альтернативные объяснения к негативным автоматическим мыслям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находиться в ситуациях, которые ранее его пугали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 xml:space="preserve">В </w:t>
      </w:r>
      <w:r>
        <w:rPr>
          <w:b w:val="0"/>
          <w:i w:val="0"/>
        </w:rPr>
        <w:t>___________________</w:t>
      </w:r>
      <w:r>
        <w:rPr>
          <w:b w:val="0"/>
          <w:i w:val="0"/>
        </w:rPr>
        <w:t xml:space="preserve"> ПОДХОДЕ СЧИТАЕТСЯ, ЧТО БОЛЬШИНСТВО ЛЮДЕЙ, КОТОРЫЕ ОБРАЩАЮТСЯ ЗА ПОМОЩЬЮ К ВРАЧУ-ПСИХОТЕРАПЕВТУ, СТРАДАЮТ ИЗ-ЗА НЕУДОВЛЕТВОРЕНИЯ ПОТРЕБНОСТИ САМОУВАЖЕНИИ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экзистенциальном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когнитивно-поведенческом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психоаналитическом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суггестивном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экзистенциальном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ТЕХНИКА ПРЕОДОЛЕНИЯ СКЛОННОСТИ ПАЦИЕНТА НАДЕЛЯТЬ ЛИЧНОСТНЫМ СМЫСЛОМ СОБЫТИЯ (ПЕРСОНИФИЦИРОВАТЬ), НЕ ИМЕЮЩИЕ К НЕМУ ОТНОШЕНИЯ, НАЗЫВАЮТ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рескриптингом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экспозицией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шкалированием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децентрацией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децентрацией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В СТРУКТУРЕ ОТНОШЕНИЙ НЕВРОТИЧЕСКОЙ ЛИЧНОСТИ ОТНОШЕНИЕ К СЕБЕ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практически всегда неадекватно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зависит от назначенных психотропных средств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зависит от действий младшего медицинского персонала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всегда адекватно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практически всегда неадекватно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Психотерапия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